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267 Jazz-Funk Ювенали 2 Solo Вища Ліга</w:t>
      </w:r>
    </w:p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Міщенко Альона</w:t>
      </w:r>
    </w:p>
    <w:p>
      <w:pPr>
        <w:spacing w:before="0" w:after="0"/>
      </w:pPr>
      <w:r>
        <w:t>C - Шаповалова Тетяна</w:t>
      </w:r>
    </w:p>
    <w:p>
      <w:pPr>
        <w:spacing w:before="0" w:after="0"/>
      </w:pPr>
      <w:r>
        <w:t>D - Марія Chirva (Київ)</w:t>
      </w:r>
    </w:p>
    <w:p>
      <w:pPr>
        <w:spacing w:before="0" w:after="0"/>
      </w:pPr>
      <w:r>
        <w:t>E - Олена Рубан</w:t>
      </w:r>
    </w:p>
    <w:p>
      <w:pPr>
        <w:spacing w:before="0" w:after="0"/>
      </w:pPr>
      <w:r>
        <w:t>F - Дар`я Алексашина</w:t>
      </w:r>
    </w:p>
    <w:p>
      <w:pPr>
        <w:spacing w:before="0" w:after="0"/>
      </w:pPr>
      <w:r>
        <w:t>G - Сидорцова Яна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#318 Софія Макарчук</w:t>
      </w:r>
    </w:p>
    <w:p>
      <w:pPr>
        <w:pStyle w:val="ListBullet"/>
      </w:pPr>
      <w:r>
        <w:t>#144 Альона Проценко</w:t>
      </w:r>
    </w:p>
    <w:p>
      <w:pPr>
        <w:pStyle w:val="ListBullet"/>
      </w:pPr>
      <w:r>
        <w:t>#341 Анна Токарєва</w:t>
      </w:r>
    </w:p>
    <w:p>
      <w:pPr>
        <w:pStyle w:val="ListBullet"/>
      </w:pPr>
      <w:r>
        <w:t>#83 Милана Ємельянова</w:t>
      </w:r>
    </w:p>
    <w:p>
      <w:pPr>
        <w:pStyle w:val="ListBullet"/>
      </w:pPr>
      <w:r>
        <w:t>#415 Марія Стельмах</w:t>
      </w:r>
    </w:p>
    <w:p>
      <w:pPr>
        <w:pStyle w:val="ListBullet"/>
      </w:pPr>
      <w:r>
        <w:t>#165 Марія Чех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144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415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407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146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405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  <w:tr>
        <w:tc>
          <w:tcPr>
            <w:tcW w:type="dxa" w:w="1040"/>
          </w:tcPr>
          <w:p>
            <w:pPr>
              <w:jc w:val="center"/>
            </w:pPr>
            <w:r>
              <w:t>112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040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Міщенко Альона</w:t>
      </w:r>
    </w:p>
    <w:p>
      <w:pPr>
        <w:spacing w:before="0" w:after="0"/>
      </w:pPr>
      <w:r>
        <w:t>C - Шаповалова Тетяна</w:t>
      </w:r>
    </w:p>
    <w:p>
      <w:pPr>
        <w:spacing w:before="0" w:after="0"/>
      </w:pPr>
      <w:r>
        <w:t>D - Марія Chirva (Київ)</w:t>
      </w:r>
    </w:p>
    <w:p>
      <w:pPr>
        <w:spacing w:before="0" w:after="0"/>
      </w:pPr>
      <w:r>
        <w:t>E - Олена Рубан</w:t>
      </w:r>
    </w:p>
    <w:p>
      <w:pPr>
        <w:spacing w:before="0" w:after="0"/>
      </w:pPr>
      <w:r>
        <w:t>F - Дар`я Алексашина</w:t>
      </w:r>
    </w:p>
    <w:p>
      <w:pPr>
        <w:spacing w:before="0" w:after="0"/>
      </w:pPr>
      <w:r>
        <w:t>G - Сидорцова Яна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#144 Альона Проценко - 1 місце</w:t>
      </w:r>
    </w:p>
    <w:p>
      <w:pPr>
        <w:pStyle w:val="ListNumber"/>
      </w:pPr>
      <w:r>
        <w:t>#341 Анна Токарєва - 2 місце</w:t>
      </w:r>
    </w:p>
    <w:p>
      <w:pPr>
        <w:pStyle w:val="ListNumber"/>
      </w:pPr>
      <w:r>
        <w:t>#318 Софія Макарчук - 3 місце</w:t>
      </w:r>
    </w:p>
    <w:p>
      <w:pPr>
        <w:pStyle w:val="ListNumber"/>
      </w:pPr>
      <w:r>
        <w:t>#165 Марія Чех - 4 місце</w:t>
      </w:r>
    </w:p>
    <w:p>
      <w:pPr>
        <w:pStyle w:val="ListNumber"/>
      </w:pPr>
      <w:r>
        <w:t>#83 Милана Ємельянова - 5 місце</w:t>
      </w:r>
    </w:p>
    <w:p>
      <w:pPr>
        <w:pStyle w:val="ListNumber"/>
      </w:pPr>
      <w:r>
        <w:t>#415 Марія Стельмах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144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165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415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